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Сердечно-сосудистая 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05:47 МСК · База обновлена: 25.07.2026, 05:23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Сердечно-сосудистая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Женщина, 50 лет, обратилась на консультацию к кардиологу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редкий пульс до 35-38/мин, сопровождающийся головокружением и слабостью.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больной в течение 2 месяцев, когда после перенесенной ОРВИ, стала отмечать появление выраженной слабости и головокружения. Состояние связывала с последствиями ОРВИ, за медицинской помощью не обращалась. В динамике стала отмечать появление одышки при небольшой физической нагрузке, эпизодов потемнения в глазах при вертикализации. По совету подруги приобрела электронный тонометр, при использовании которого обратила внимание на постоянно редкий пульс в пределах 36-38/мин на фоне повышенных цифр АД до 180/100 мм рт.ст. Амбулаторно выполнила суточное мониторирование ЭКГ, после чего обратилась на консультацию к аритмологу.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• наличие хронических заболеваний отрицает;</w:t>
      </w:r>
    </w:p>
    <w:p>
      <w:pPr>
        <w:spacing w:after="58"/>
      </w:pPr>
      <w:r>
        <w:rPr>
          <w:b w:val="0"/>
          <w:i w:val="0"/>
        </w:rPr>
        <w:t>• не курит, алкоголем не злоупотребляет;</w:t>
      </w:r>
    </w:p>
    <w:p>
      <w:pPr>
        <w:spacing w:after="58"/>
      </w:pPr>
      <w:r>
        <w:rPr>
          <w:b w:val="0"/>
          <w:i w:val="0"/>
        </w:rPr>
        <w:t>• травм и операций не было;</w:t>
      </w:r>
    </w:p>
    <w:p>
      <w:pPr>
        <w:spacing w:after="58"/>
      </w:pPr>
      <w:r>
        <w:rPr>
          <w:b w:val="0"/>
          <w:i w:val="0"/>
        </w:rPr>
        <w:t>• профессиональных вредностей не имеет;</w:t>
      </w:r>
    </w:p>
    <w:p>
      <w:pPr>
        <w:spacing w:after="58"/>
      </w:pPr>
      <w:r>
        <w:rPr>
          <w:b w:val="0"/>
          <w:i w:val="0"/>
        </w:rPr>
        <w:t>• аллергических реакций не было;</w:t>
      </w:r>
    </w:p>
    <w:p>
      <w:pPr>
        <w:spacing w:after="58"/>
      </w:pPr>
      <w:r>
        <w:rPr>
          <w:b w:val="0"/>
          <w:i w:val="0"/>
        </w:rPr>
        <w:t>• наследственный анамнез по сердечно-сосудистой патологии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степени тяжести. Кожные покровы бледной окраски, умеренной влажности. Дыхание везикулярное, проводится над всеми отделами, хрипов нет. ЧДД 18/мин. Тоны сердца приглушены, ритмичные. ЧСС 36 уд/мин, пульс 36 уд/мин, АД 160/90 мм.рт.ст. Шумы отчетливо не выслушиваются. Живот мягкий, безболезненный при пальпации во всех отделах. Печень не увеличена.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для постановки диагноза лабораторными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уровень калия и креатинина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показатели билирубина и трансаминаз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уровень тропонина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общий холестерин и его фракции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уровень тиреоидных гормонов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уровень калия и креатинина крови; 3 — уровень тропонина крови; 6 — уровень тиреоидных гормонов</w:t>
      </w:r>
    </w:p>
    <w:p>
      <w:pPr>
        <w:ind w:left="504"/>
      </w:pPr>
      <w:r>
        <w:rPr>
          <w:b w:val="0"/>
          <w:i/>
        </w:rPr>
        <w:t>Рекомендуется проведение общеклинического обследования для диагностики основного заболевания, вызвавшего БА, с особым вниманием к выявлению преходящих, обратимых, причин БА, в том числе определяемых проводимым лечением.</w:t>
        <w:br/>
        <w:br/>
        <w:t>Гиперкалиемия на фоне ХБП может быть причиной брадикардии.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Брадиаритмии и нарушения проводимости, 2025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исключения активного миокардита показано определение уровня тропонина крови.</w:t>
        <w:br/>
        <w:br/>
        <w:t>Всем пациентам с клиническим подозрением на миокардит рекомендуется определение тропонинов T и I.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Миокардиты, 2025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проведение общеклинического обследования для диагностики основного заболевания, вызвавшего БА, с особым вниманием к выявлению преходящих, обратимых, причин БА, в том числе определяемых проводимым лечением.</w:t>
        <w:br/>
        <w:br/>
        <w:t>Гипотиреоз может быть одной из причин развития синусовой брадикардии.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Брадиаритмии и нарушения проводимости, 2025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Необходимыми для постановки диагноза инструментальными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суточное мониторирование ЭКГ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рентгенография легких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УЗИ брахиоцефальных артерий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сцинтиграфия миокарда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регистрация ЭКГ в 12 отведениях на амбулаторном приёме аритмолога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суточное мониторирование ЭКГ; 5 — регистрация ЭКГ в 12 отведениях на амбулаторном приёме аритмолога</w:t>
      </w:r>
    </w:p>
    <w:p>
      <w:pPr>
        <w:ind w:left="504"/>
      </w:pPr>
      <w:r>
        <w:rPr>
          <w:b w:val="0"/>
          <w:i/>
        </w:rPr>
        <w:t>Для выявления БА и выполнения клинико-электрокардиографической корреляции, выявления сопутствующих нарушений ритма, а также для оценки хронотропной функции сердца, рекомендуется проведение длительного мониторирования ЭКГ.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Брадиаритмии и нарушения проводимости, 2025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во всех случаях подозрения на БА регистрировать стандартную ЭКГ в 12 отведениях.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Брадиаритмии и нарушения проводимости, 2025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Анализируя полученные данные,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Атриовентрикулярная блокада 3 степени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Атриовентрикулярная блокада 1 степени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Атриовентрикулярная блокада 2 степени типа 2:1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Синоатриальная блокада 2 степени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Атриовентрикулярная блокада 2 степени типа 2:1</w:t>
      </w:r>
    </w:p>
    <w:p>
      <w:pPr>
        <w:ind w:left="504"/>
      </w:pPr>
      <w:r>
        <w:rPr>
          <w:b w:val="0"/>
          <w:i/>
        </w:rPr>
        <w:t>По степени выраженности нарушений различают:</w:t>
        <w:br/>
        <w:br/>
        <w:t>ПЖБ I степени — замедление проведения импульса от предсердий к желудочкам с проведением каждого импульса;</w:t>
        <w:br/>
        <w:br/>
        <w:t>ПЖБ II степени - периодические прерывания проведения предсердных импульсов на желудочки.</w:t>
        <w:br/>
        <w:br/>
        <w:t>Она имеет три разновидности:</w:t>
        <w:br/>
        <w:br/>
        <w:t>Мобитц тип I — блокирование импульса с предшествующим прогрессивным замедлением проведения от предсердий к желудочкам (периодика Венкебаха);</w:t>
        <w:br/>
        <w:br/>
        <w:t>Мобитц тип II — блокирование импульса без предшествующего удлинения времени предсердно-желудочкового проведения;</w:t>
        <w:br/>
        <w:br/>
        <w:t>Далекозашедшая ПЖБ II степени — блокирование каждого второго или нескольких подряд предсердных импульсов.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Брадиаритмии и нарушения проводимости, 2025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Разновидности АВ-блокады 2 степени включают в себя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внутрижелудочковую блокаду и арборизационную блокаду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мобитц-I, мобитц-II и далекозашедшую АВ-блокаду 2 степени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блокаду правой ножки пучка Гиса и блокаду левой ножки пучка Гиса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синдром Фредерика и приступы Морганьи-Адамса-Стокса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мобитц-I, мобитц-II и далекозашедшую АВ-блокаду 2 степени</w:t>
      </w:r>
    </w:p>
    <w:p>
      <w:pPr>
        <w:ind w:left="504"/>
      </w:pPr>
      <w:r>
        <w:rPr>
          <w:b w:val="0"/>
          <w:i/>
        </w:rPr>
        <w:t>АВ-блокада 2 степени имеет 3 разновидности:</w:t>
        <w:br/>
        <w:br/>
        <w:t>Мобитц тип I — блокирование импульса с предшествующим прогрессивным замедлением проведения от предсердий к желудочкам (периодика Венкебаха);</w:t>
        <w:br/>
        <w:br/>
        <w:t>Мобитц тип II — блокирование импульса без предшествующего удлинения времени предсердно-желудочкового проведения;</w:t>
        <w:br/>
        <w:br/>
        <w:t>Далекозашедшая ПЖБ II степени — блокирование каждого второго или нескольких подряд предсердных импульсов.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Брадиаритмии и нарушения проводимости, 2025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Пациентке показана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плановая госпитализация в стационар по месту жительства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медикаментозная терапия с целью коррекции нарушений ритма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госпитализация бригадой СМП в ближайший стационар для дообследования и решения вопроса об установке временного ЭКС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госпитализация в дневной стационар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госпитализация бригадой СМП в ближайший стационар для дообследования и решения вопроса об установке временного ЭКС</w:t>
      </w:r>
    </w:p>
    <w:p>
      <w:pPr>
        <w:ind w:left="504"/>
      </w:pPr>
      <w:r>
        <w:rPr>
          <w:b w:val="0"/>
          <w:i/>
        </w:rPr>
        <w:t>У пациентки имеется гемодинамически значимая брадикардия, на фоне атриовентрикулярной блокады 2 степени, которая может привести к тяжелым жизнеугрожающим осложнениям на фоне отсутствия специфического лечения. В большинстве случаев таковым будет являться установка временного ЭКС в условиях стационара. Дообследование необходимо для исключения обратимых причин АВ-блокады.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Брадиаритмии и нарушения проводимости, 2025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 исключении обратимых причин атриовентрикулярной блокады следующим этапом пациентке будет показана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имплантация постоянного ЭКС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медикаментозная терапия атриовентрикулярной блокады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восстановление нормального АВ-проведения методом чреспищеводной электрокардиостимуляции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имплантация петлевого регистратора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имплантация постоянного ЭКС</w:t>
      </w:r>
    </w:p>
    <w:p>
      <w:pPr>
        <w:ind w:left="504"/>
      </w:pPr>
      <w:r>
        <w:rPr>
          <w:b w:val="0"/>
          <w:i/>
        </w:rPr>
        <w:t>Рекомендуется имплантация ЭКС больным с ПЖБ второй степени вне зависимости от типа или уровня блокады в сочетании с брадикардией, сопровождающейся клиническими проявлениями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Брадиаритмии и нарушения проводимости, 2025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Предпочтительным режимом постоянной электрокардиостимуляции у данной пациентки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бивентрикулярная ресинхронизирующая стимуляция (CRT)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однокамерная желудочковая стимуляция (VVI)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двухкамерная последовательная стимуляция предсердий и желудочков стимуляция (DDD)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однокамерная предсердная стимуляция (AAI)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двухкамерная последовательная стимуляция предсердий и желудочков стимуляция (DDD)</w:t>
      </w:r>
    </w:p>
    <w:p>
      <w:pPr>
        <w:ind w:left="504"/>
      </w:pPr>
      <w:r>
        <w:rPr>
          <w:b w:val="0"/>
          <w:i/>
        </w:rPr>
        <w:t>Пациентам с приобретенными ПЖБ и синусовым ритмом рекомендуется двухкамерная стимуляция (DDD).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Брадиаритмии и нарушения проводимости, 2025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Функция частотной адаптации для данной пациентки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абсолютно показана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будет показана при наличии сопутствующей хронотропной некомпетентности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будет показана при наличии сопутствующей блокады ножек пучка Гиса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абсолютна не показана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будет показана при наличии сопутствующей хронотропной некомпетентности</w:t>
      </w:r>
    </w:p>
    <w:p>
      <w:pPr>
        <w:ind w:left="504"/>
      </w:pPr>
      <w:r>
        <w:rPr>
          <w:b w:val="0"/>
          <w:i/>
        </w:rPr>
        <w:t>Пациентам с приобретенными ПЖБ и синусовым ритмом рекомендуется двухкамерная стимуляция (DDD) с использованием частотно-адаптивной функции (DDDR) при наличии хронотропной недостаточности СУ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Брадиаритмии и нарушения проводимости, 2025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Наиболее частым осложнением при проведении имплантации ЭКС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дислокация эндокардиального электрода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пневмоторакс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интраоперационный инфаркт миокарда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гемоперикард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дислокация эндокардиального электрода</w:t>
      </w:r>
    </w:p>
    <w:p>
      <w:pPr>
        <w:ind w:left="504"/>
      </w:pPr>
      <w:r>
        <w:rPr>
          <w:b w:val="0"/>
          <w:i/>
        </w:rPr>
        <w:t>Наиболее частыми осложнениями являются: дислокация и перелом электрода, а также осложнения, связанные с проникновением инфекции в ложе и сосудистое русло.</w:t>
        <w:br/>
        <w:br/>
      </w:r>
      <w:hyperlink r:id="rId37">
        <w:r>
          <w:rPr>
            <w:color w:val="173C49"/>
            <w:u w:val="single"/>
          </w:rPr>
          <w:t>Клинические рекомендации Всероссийского научного общества специалистов по клинической электрофизиологии, аритмологии и кардиостимуляции (ВНОА). Клинические рекомендации по проведению электрофизиологических исследований, катетерной абляции и применению имплантируемых антиаритмических устройств. 2017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Хронотропным индексом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разница между предсказанной по возрасту максимальной ЧСС и ЧСС покоя, умноженная на 100%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отношение разности между пиковой ЧСС и ЧСС покоя к разности между предсказанной по возрасту максимальной ЧСС и ЧСС покоя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невозможность достижения субмаксимальной ЧСС при проведении пробы с физической нагрузкой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разница между предсказанной по возрасту максимальной ЧСС и пиковой ЧСС на максимуме нагрузки, умноженная на 100%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отношение разности между пиковой ЧСС и ЧСС покоя к разности между предсказанной по возрасту максимальной ЧСС и ЧСС покоя</w:t>
      </w:r>
    </w:p>
    <w:p>
      <w:pPr>
        <w:ind w:left="504"/>
      </w:pPr>
      <w:r>
        <w:rPr>
          <w:b w:val="0"/>
          <w:i/>
        </w:rPr>
        <w:t>Для диагностики хронотропной несостоятельности определяют так называемый хронотропный индекс, который вычисляют по результатам пробы с физической нагрузкой (ПФН) по протоколу максимальной по переносимости, лимитированной симптомами физической нагрузки. Он представляет собой отношение разности между пиковой ЧСС на максимуме нагрузки и ЧСС покоя (хронотропный ответ) к разности между предсказанной по возрасту максимальной ЧСС, вычисляемой по формуле (220 – возраст) (имп/мин) и ЧСС покоя (хронотропный резерв). Полагают, что в норме величина хронотропного индекса ≥80%. Изучение хронотропной функции у больных с дисфункцией синусового узла оказывается крайне ценным в связи с выбором частотно-адаптивной функции ЭКС, планируемого для имплантации.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Брадиаритмии и нарушения проводимости, 2025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Последующие контрольные визиты по плановому программированию ЭКС должны проводиться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ежемесячно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дважды в первые 6 месяцев, затем каждые 6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 раз в 2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 раз в год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дважды в первые 6 месяцев, затем каждые 6 месяцев</w:t>
      </w:r>
    </w:p>
    <w:p>
      <w:pPr>
        <w:ind w:left="504"/>
      </w:pPr>
      <w:r>
        <w:rPr>
          <w:b w:val="0"/>
          <w:i/>
        </w:rPr>
        <w:t>Пациенты с имплантированным однокамерным ЭКС должны быть осмотрены дважды в течение полугода после имплантации и затем ежегодно; пациенты с двухкамерными ЭКС – дважды в первые 6 месяцев, затем каждые полгода.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Брадиаритмии и нарушения проводимости, 2025 г.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Дальнейшая реабилитация пациентам после имплантации ЭКС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показана в санаториях федерального значения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показана в местных санаториях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показана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показана в условиях дневного стационара по месту жительства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 показана</w:t>
      </w:r>
    </w:p>
    <w:p>
      <w:pPr>
        <w:ind w:left="504"/>
      </w:pPr>
      <w:r>
        <w:rPr>
          <w:b w:val="0"/>
          <w:i/>
        </w:rPr>
        <w:t>Пациенты с имплантированными ЭКС в реабилитации не нуждаются.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Брадиаритмии и нарушения проводимости, 2025 г.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Сердечно-сосудистая 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KP160_2/" TargetMode="External"/><Relationship Id="rId23" Type="http://schemas.openxmlformats.org/officeDocument/2006/relationships/hyperlink" Target="https://library.mededtech.ru/rest/documents/KP160_2/#list_item_jg080i" TargetMode="External"/><Relationship Id="rId24" Type="http://schemas.openxmlformats.org/officeDocument/2006/relationships/hyperlink" Target="https://library.mededtech.ru/rest/documents/KP153_2/" TargetMode="External"/><Relationship Id="rId25" Type="http://schemas.openxmlformats.org/officeDocument/2006/relationships/hyperlink" Target="https://library.mededtech.ru/rest/documents/KP153_2/#list_item_3tpgin" TargetMode="External"/><Relationship Id="rId26" Type="http://schemas.openxmlformats.org/officeDocument/2006/relationships/image" Target="media/image7.png"/><Relationship Id="rId27" Type="http://schemas.openxmlformats.org/officeDocument/2006/relationships/hyperlink" Target="https://library.mededtech.ru/rest/documents/KP160_2/#list_item_fu9i27" TargetMode="External"/><Relationship Id="rId28" Type="http://schemas.openxmlformats.org/officeDocument/2006/relationships/hyperlink" Target="https://library.mededtech.ru/rest/documents/KP160_2/#list_item_ebs383" TargetMode="External"/><Relationship Id="rId29" Type="http://schemas.openxmlformats.org/officeDocument/2006/relationships/hyperlink" Target="https://library.mededtech.ru/rest/documents/KP160_2/#list_item_fcdce1" TargetMode="External"/><Relationship Id="rId30" Type="http://schemas.openxmlformats.org/officeDocument/2006/relationships/image" Target="media/image8.png"/><Relationship Id="rId31" Type="http://schemas.openxmlformats.org/officeDocument/2006/relationships/hyperlink" Target="https://library.mededtech.ru/rest/documents/KP160_2/#paragraph_loaei5" TargetMode="External"/><Relationship Id="rId32" Type="http://schemas.openxmlformats.org/officeDocument/2006/relationships/hyperlink" Target="https://library.mededtech.ru/rest/documents/KP160_2/#list_item_olue6c" TargetMode="External"/><Relationship Id="rId33" Type="http://schemas.openxmlformats.org/officeDocument/2006/relationships/hyperlink" Target="https://library.mededtech.ru/rest/documents/KP160_2/#list_item_5jt2sp" TargetMode="External"/><Relationship Id="rId34" Type="http://schemas.openxmlformats.org/officeDocument/2006/relationships/hyperlink" Target="https://library.mededtech.ru/rest/documents/KP160_2/#list_item_q5g252" TargetMode="External"/><Relationship Id="rId35" Type="http://schemas.openxmlformats.org/officeDocument/2006/relationships/hyperlink" Target="https://library.mededtech.ru/rest/documents/KP160_2/#list_item_q817pc" TargetMode="External"/><Relationship Id="rId36" Type="http://schemas.openxmlformats.org/officeDocument/2006/relationships/hyperlink" Target="https://library.mededtech.ru/rest/documents/KP160_2/#paragraph_8qa5b1" TargetMode="External"/><Relationship Id="rId37" Type="http://schemas.openxmlformats.org/officeDocument/2006/relationships/hyperlink" Target="https://library.mededtech.ru/rest/documents/cd57f453/" TargetMode="External"/><Relationship Id="rId38" Type="http://schemas.openxmlformats.org/officeDocument/2006/relationships/hyperlink" Target="https://library.mededtech.ru/rest/documents/cd57f453/?anchor=paragraph_5drt0n#paragraph_5drt0n" TargetMode="External"/><Relationship Id="rId39" Type="http://schemas.openxmlformats.org/officeDocument/2006/relationships/hyperlink" Target="https://library.mededtech.ru/rest/documents/KP160_2/index.html#paragraph_fu83i9" TargetMode="External"/><Relationship Id="rId40" Type="http://schemas.openxmlformats.org/officeDocument/2006/relationships/hyperlink" Target="https://library.mededtech.ru/rest/documents/KP160_2/index.html#list_item_skcg1m" TargetMode="External"/><Relationship Id="rId41" Type="http://schemas.openxmlformats.org/officeDocument/2006/relationships/hyperlink" Target="https://library.mededtech.ru/rest/documents/KP160_2/index.html#paragraph_p25k3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